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1180327" name="8d66adf0-f21f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707302" name="8d66adf0-f21f-11f0-bcc6-8fdd4109e88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0032357" name="d06ce1f0-f21f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129688" name="d06ce1f0-f21f-11f0-bcc6-8fdd4109e88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4883769" name="e96ac810-f220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13180" name="e96ac810-f220-11f0-bcc6-8fdd4109e88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2306772" name="017e1c9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9475452" name="017e1c90-f221-11f0-bcc6-8fdd4109e88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8073679" name="1f79e49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304114" name="1f79e490-f221-11f0-bcc6-8fdd4109e88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Käntlibachstrasse 6 Käntlibachstrasse 6, 8635 Dürnten</w:t>
          </w:r>
        </w:p>
        <w:p>
          <w:pPr>
            <w:spacing w:before="0" w:after="0"/>
          </w:pPr>
          <w:r>
            <w:t>671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